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5A8EF6C6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>Bijlage</w:t>
      </w:r>
      <w:r w:rsidR="002E37F3">
        <w:rPr>
          <w:b/>
          <w:sz w:val="24"/>
        </w:rPr>
        <w:t xml:space="preserve"> C.</w:t>
      </w:r>
      <w:r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verklaring</w:t>
      </w:r>
      <w:r w:rsidR="00543997">
        <w:rPr>
          <w:b/>
          <w:sz w:val="24"/>
        </w:rPr>
        <w:t>-V1.0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4C2F76DD" w:rsidR="00D939BE" w:rsidRDefault="00D939BE" w:rsidP="00D939BE">
      <w:pPr>
        <w:rPr>
          <w:szCs w:val="18"/>
        </w:rPr>
      </w:pPr>
      <w:r>
        <w:rPr>
          <w:szCs w:val="18"/>
        </w:rPr>
        <w:t>De aanbestedende di</w:t>
      </w:r>
      <w:r w:rsidR="001A76C4">
        <w:rPr>
          <w:szCs w:val="18"/>
        </w:rPr>
        <w:t>e</w:t>
      </w:r>
      <w:r>
        <w:rPr>
          <w:szCs w:val="18"/>
        </w:rPr>
        <w:t xml:space="preserve">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 w:rsidR="00BE467C">
        <w:rPr>
          <w:szCs w:val="18"/>
        </w:rPr>
        <w:t xml:space="preserve">inzake de Europese aanbesteding Aanschaf Maritieme ENC-software </w:t>
      </w:r>
      <w:r w:rsidR="0076692E">
        <w:rPr>
          <w:szCs w:val="18"/>
        </w:rPr>
        <w:t>k</w:t>
      </w:r>
      <w:r>
        <w:rPr>
          <w:szCs w:val="18"/>
        </w:rPr>
        <w:t>erncompetentie</w:t>
      </w:r>
      <w:r w:rsidR="002E37F3">
        <w:rPr>
          <w:szCs w:val="18"/>
        </w:rPr>
        <w:t>s</w:t>
      </w:r>
      <w:r>
        <w:rPr>
          <w:szCs w:val="18"/>
        </w:rPr>
        <w:t xml:space="preserve"> vastgesteld die overeenkomen met ervaring op es</w:t>
      </w:r>
      <w:r w:rsidR="0076692E">
        <w:rPr>
          <w:szCs w:val="18"/>
        </w:rPr>
        <w:t>sentiële punten</w:t>
      </w:r>
      <w:r w:rsidR="00DD2824">
        <w:rPr>
          <w:szCs w:val="18"/>
        </w:rPr>
        <w:t xml:space="preserve"> van de opdracht en waaraan de I</w:t>
      </w:r>
      <w:r w:rsidR="0076692E">
        <w:rPr>
          <w:szCs w:val="18"/>
        </w:rPr>
        <w:t>nschrijver dient te voldoen.</w:t>
      </w:r>
    </w:p>
    <w:p w14:paraId="77CF24D2" w14:textId="77777777" w:rsidR="00670EFA" w:rsidRDefault="00670EFA" w:rsidP="00D939BE">
      <w:pPr>
        <w:tabs>
          <w:tab w:val="left" w:pos="3015"/>
        </w:tabs>
        <w:spacing w:line="260" w:lineRule="atLeast"/>
      </w:pPr>
    </w:p>
    <w:p w14:paraId="171A26EF" w14:textId="0FCCE152" w:rsidR="0020137E" w:rsidRDefault="00673266" w:rsidP="0076692E">
      <w:pPr>
        <w:tabs>
          <w:tab w:val="left" w:pos="3015"/>
        </w:tabs>
        <w:spacing w:line="260" w:lineRule="atLeast"/>
      </w:pPr>
      <w:r>
        <w:t xml:space="preserve">U overlegt per kerncompetentie </w:t>
      </w:r>
      <w:r w:rsidR="00670EFA">
        <w:t xml:space="preserve">twee </w:t>
      </w:r>
      <w:r>
        <w:t>referentie</w:t>
      </w:r>
      <w:r w:rsidR="00670EFA">
        <w:t xml:space="preserve">opdrachten die ieder de kerncompetentie in zijn geheel aantonen.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270"/>
        <w:gridCol w:w="3789"/>
      </w:tblGrid>
      <w:tr w:rsidR="00675091" w:rsidRPr="008A2E85" w14:paraId="445C4FB5" w14:textId="77777777" w:rsidTr="00675091">
        <w:trPr>
          <w:trHeight w:val="318"/>
        </w:trPr>
        <w:tc>
          <w:tcPr>
            <w:tcW w:w="5000" w:type="pct"/>
            <w:gridSpan w:val="4"/>
            <w:shd w:val="clear" w:color="auto" w:fill="E0E0E0"/>
          </w:tcPr>
          <w:p w14:paraId="3ED9CB62" w14:textId="11EF207B" w:rsidR="00675091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>Inschrijver: ………………</w:t>
            </w:r>
          </w:p>
        </w:tc>
      </w:tr>
      <w:tr w:rsidR="00D939BE" w:rsidRPr="008A2E85" w14:paraId="0F91B971" w14:textId="77777777" w:rsidTr="00675091">
        <w:trPr>
          <w:trHeight w:val="318"/>
        </w:trPr>
        <w:tc>
          <w:tcPr>
            <w:tcW w:w="2868" w:type="pct"/>
            <w:gridSpan w:val="3"/>
            <w:shd w:val="clear" w:color="auto" w:fill="E0E0E0"/>
          </w:tcPr>
          <w:p w14:paraId="0F91B96F" w14:textId="77777777" w:rsidR="00D939BE" w:rsidRPr="00675091" w:rsidRDefault="00D939BE" w:rsidP="00D939BE">
            <w:pPr>
              <w:rPr>
                <w:b/>
              </w:rPr>
            </w:pPr>
            <w:r w:rsidRPr="00675091">
              <w:rPr>
                <w:b/>
              </w:rPr>
              <w:t>Referentieverklaring ten behoeve van Rijkswaterstaat Centrale Informatievoorziening</w:t>
            </w:r>
          </w:p>
        </w:tc>
        <w:tc>
          <w:tcPr>
            <w:tcW w:w="2132" w:type="pct"/>
            <w:shd w:val="clear" w:color="auto" w:fill="E0E0E0"/>
          </w:tcPr>
          <w:p w14:paraId="0F91B970" w14:textId="49954809" w:rsidR="00D939BE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 xml:space="preserve">Betreft: </w:t>
            </w:r>
            <w:r w:rsidR="00454F7F" w:rsidRPr="00675091">
              <w:rPr>
                <w:b/>
              </w:rPr>
              <w:t>Kerncompetentie(s):</w:t>
            </w:r>
            <w:r w:rsidR="00D939BE" w:rsidRPr="00675091">
              <w:rPr>
                <w:b/>
              </w:rPr>
              <w:t xml:space="preserve"> </w:t>
            </w:r>
            <w:r w:rsidRPr="00675091">
              <w:rPr>
                <w:b/>
              </w:rPr>
              <w:t>……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0B232BE6" w:rsidR="00D939BE" w:rsidRDefault="001605F0" w:rsidP="003E1F37">
            <w:r>
              <w:t>Naam organisati</w:t>
            </w:r>
            <w:r w:rsidR="00FB60E2">
              <w:t>e</w:t>
            </w:r>
            <w:r w:rsidR="00675091">
              <w:t xml:space="preserve"> referentie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2BBF5AC8" w:rsidR="00D939BE" w:rsidRDefault="00D939BE" w:rsidP="003E1F37">
            <w:r>
              <w:t>Contactpersoon referent</w:t>
            </w:r>
            <w:r w:rsidR="00675091">
              <w:t>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4F2D6A7A" w14:textId="77777777" w:rsidR="00D939BE" w:rsidRDefault="00D939BE" w:rsidP="003E1F37">
            <w:pPr>
              <w:rPr>
                <w:szCs w:val="18"/>
              </w:rPr>
            </w:pPr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  <w:p w14:paraId="6B89DC55" w14:textId="77777777" w:rsidR="00675091" w:rsidRDefault="00675091" w:rsidP="003E1F37">
            <w:pPr>
              <w:rPr>
                <w:szCs w:val="18"/>
              </w:rPr>
            </w:pPr>
          </w:p>
          <w:p w14:paraId="0F91B985" w14:textId="3420DB4D" w:rsidR="00675091" w:rsidRDefault="00675091" w:rsidP="003E1F37"/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03915F30" w:rsidR="00454F7F" w:rsidRPr="008A2E85" w:rsidRDefault="00454F7F" w:rsidP="00454F7F">
            <w:r w:rsidRPr="00454F7F">
              <w:t>Aangeven welke kerncompetentie</w:t>
            </w:r>
            <w:r w:rsidR="0020137E">
              <w:t>(s)</w:t>
            </w:r>
            <w:r w:rsidRPr="00454F7F">
              <w:t xml:space="preserve"> afgedekt word</w:t>
            </w:r>
            <w:r w:rsidR="0020137E">
              <w:t>t/worden</w:t>
            </w:r>
            <w:r w:rsidRPr="008A2E85">
              <w:t>:</w:t>
            </w:r>
          </w:p>
          <w:p w14:paraId="39A15D42" w14:textId="77777777" w:rsidR="009C1A60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  <w:p w14:paraId="0F91B989" w14:textId="071B33DD" w:rsidR="00675091" w:rsidRPr="00600148" w:rsidRDefault="00675091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E42CED6" w:rsidR="00D939BE" w:rsidRPr="008A2E85" w:rsidRDefault="001727BE" w:rsidP="003E1F37">
            <w:r w:rsidRPr="00770526">
              <w:t xml:space="preserve">Beschrijving van de door </w:t>
            </w:r>
            <w:r w:rsidR="00670EFA">
              <w:t xml:space="preserve">Inschrijver </w:t>
            </w:r>
            <w:r w:rsidRPr="00770526">
              <w:t>uitgevoerde werkzaamheden en behaalde resultaten</w:t>
            </w:r>
            <w:r w:rsidR="00D939BE" w:rsidRPr="008A2E85">
              <w:t xml:space="preserve"> (inhoudelijk omschrijven)</w:t>
            </w:r>
            <w:r w:rsidR="00675091">
              <w:t xml:space="preserve"> en wanneer deze zijn uitgevoerd en afgerond</w:t>
            </w:r>
            <w:r w:rsidR="00D939BE" w:rsidRPr="008A2E85">
              <w:t>:</w:t>
            </w:r>
          </w:p>
          <w:p w14:paraId="7B27D17C" w14:textId="77777777" w:rsidR="00D939BE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78C5D2BD" w14:textId="2B60F45A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418AF584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5DDC4E10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76FDA68E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0F91B98D" w14:textId="56402CA5" w:rsidR="00675091" w:rsidRPr="00600148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</w:tbl>
    <w:p w14:paraId="0F91B9A4" w14:textId="77777777" w:rsidR="00241548" w:rsidRPr="00241548" w:rsidRDefault="00241548" w:rsidP="009B704F">
      <w:bookmarkStart w:id="0" w:name="_GoBack"/>
      <w:bookmarkEnd w:id="0"/>
    </w:p>
    <w:sectPr w:rsidR="00241548" w:rsidRPr="00241548" w:rsidSect="009B704F">
      <w:headerReference w:type="default" r:id="rId11"/>
      <w:footerReference w:type="default" r:id="rId12"/>
      <w:footerReference w:type="first" r:id="rId13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DF7838" w:rsidP="002150CF">
    <w:pPr>
      <w:pStyle w:val="Voettekst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DejaVu Sans"/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rFonts w:eastAsia="DejaVu Sans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64CB52" w14:textId="2997BD5E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 xml:space="preserve">RWS Informatie                                                                                            Pagina </w:t>
            </w:r>
            <w:r w:rsidRPr="008B0AF3">
              <w:rPr>
                <w:rFonts w:eastAsia="DejaVu Sans"/>
                <w:bCs/>
                <w:sz w:val="16"/>
                <w:szCs w:val="16"/>
              </w:rPr>
              <w:t>1</w:t>
            </w:r>
            <w:r w:rsidRPr="008B0AF3">
              <w:rPr>
                <w:rFonts w:eastAsia="DejaVu Sans"/>
                <w:sz w:val="16"/>
                <w:szCs w:val="16"/>
              </w:rPr>
              <w:t xml:space="preserve"> van 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begin"/>
            </w:r>
            <w:r w:rsidRPr="008B0AF3">
              <w:rPr>
                <w:rFonts w:eastAsia="DejaVu Sans"/>
                <w:bCs/>
                <w:sz w:val="16"/>
                <w:szCs w:val="16"/>
              </w:rPr>
              <w:instrText>NUMPAGES</w:instrTex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separate"/>
            </w:r>
            <w:r w:rsidR="00DF7838">
              <w:rPr>
                <w:rFonts w:eastAsia="DejaVu Sans"/>
                <w:bCs/>
                <w:noProof/>
                <w:sz w:val="16"/>
                <w:szCs w:val="16"/>
              </w:rPr>
              <w:t>2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end"/>
            </w:r>
          </w:p>
          <w:p w14:paraId="6FD8ACFA" w14:textId="77777777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</w:p>
          <w:p w14:paraId="33DCC649" w14:textId="4866C64D" w:rsidR="009B704F" w:rsidRDefault="008B0AF3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>Openbare Europese aanb</w:t>
            </w:r>
            <w:r w:rsidR="0076692E">
              <w:rPr>
                <w:rFonts w:eastAsia="DejaVu Sans"/>
                <w:sz w:val="16"/>
                <w:szCs w:val="16"/>
              </w:rPr>
              <w:t xml:space="preserve">esteding </w:t>
            </w:r>
            <w:r w:rsidR="00675091">
              <w:rPr>
                <w:rFonts w:eastAsia="DejaVu Sans"/>
                <w:sz w:val="16"/>
                <w:szCs w:val="16"/>
              </w:rPr>
              <w:t xml:space="preserve">Aanschaf </w:t>
            </w:r>
            <w:r w:rsidR="00864C49">
              <w:rPr>
                <w:rFonts w:eastAsia="DejaVu Sans"/>
                <w:sz w:val="16"/>
                <w:szCs w:val="16"/>
              </w:rPr>
              <w:t xml:space="preserve">Maritieme </w:t>
            </w:r>
            <w:r w:rsidR="00675091">
              <w:rPr>
                <w:rFonts w:eastAsia="DejaVu Sans"/>
                <w:sz w:val="16"/>
                <w:szCs w:val="16"/>
              </w:rPr>
              <w:t>ENC-software</w:t>
            </w:r>
            <w:r w:rsidR="0076692E">
              <w:rPr>
                <w:rFonts w:eastAsia="DejaVu Sans"/>
                <w:sz w:val="16"/>
                <w:szCs w:val="16"/>
              </w:rPr>
              <w:t xml:space="preserve"> - 311</w:t>
            </w:r>
            <w:r w:rsidR="00675091">
              <w:rPr>
                <w:rFonts w:eastAsia="DejaVu Sans"/>
                <w:sz w:val="16"/>
                <w:szCs w:val="16"/>
              </w:rPr>
              <w:t>87401</w:t>
            </w:r>
            <w:r>
              <w:rPr>
                <w:rFonts w:eastAsia="DejaVu Sans"/>
                <w:sz w:val="16"/>
                <w:szCs w:val="16"/>
              </w:rPr>
              <w:t xml:space="preserve"> - Bijlage C</w:t>
            </w:r>
            <w:r w:rsidR="005A3D40">
              <w:rPr>
                <w:rFonts w:eastAsia="DejaVu Sans"/>
                <w:sz w:val="16"/>
                <w:szCs w:val="16"/>
              </w:rPr>
              <w:t xml:space="preserve"> - V1.0</w:t>
            </w:r>
          </w:p>
          <w:p w14:paraId="572D0282" w14:textId="3B72881E" w:rsidR="008B0AF3" w:rsidRPr="008B0AF3" w:rsidRDefault="00DF7838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DF7838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DF7838" w:rsidP="002150CF"/>
  <w:p w14:paraId="0F91B9AB" w14:textId="77777777" w:rsidR="000258E1" w:rsidRPr="00740712" w:rsidRDefault="00DF7838" w:rsidP="002150CF"/>
  <w:p w14:paraId="0F91B9AC" w14:textId="77777777" w:rsidR="000258E1" w:rsidRPr="00217880" w:rsidRDefault="00DF7838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DF7838" w:rsidP="002150CF">
    <w:pPr>
      <w:spacing w:line="0" w:lineRule="atLeast"/>
      <w:rPr>
        <w:sz w:val="2"/>
        <w:szCs w:val="2"/>
      </w:rPr>
    </w:pPr>
  </w:p>
  <w:p w14:paraId="0F91B9AE" w14:textId="77777777" w:rsidR="000258E1" w:rsidRDefault="00DF78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A315B"/>
    <w:rsid w:val="000B7EFC"/>
    <w:rsid w:val="000E1F3B"/>
    <w:rsid w:val="001376E7"/>
    <w:rsid w:val="001605F0"/>
    <w:rsid w:val="001727BE"/>
    <w:rsid w:val="0017508B"/>
    <w:rsid w:val="001A76C4"/>
    <w:rsid w:val="001D6F03"/>
    <w:rsid w:val="0020137E"/>
    <w:rsid w:val="00241548"/>
    <w:rsid w:val="0027382E"/>
    <w:rsid w:val="002A6578"/>
    <w:rsid w:val="002B1092"/>
    <w:rsid w:val="002D7D2B"/>
    <w:rsid w:val="002E0FD2"/>
    <w:rsid w:val="002E37F3"/>
    <w:rsid w:val="002E40CB"/>
    <w:rsid w:val="00342FB0"/>
    <w:rsid w:val="0038549E"/>
    <w:rsid w:val="00395BD3"/>
    <w:rsid w:val="003C4BF2"/>
    <w:rsid w:val="0040142D"/>
    <w:rsid w:val="0040571B"/>
    <w:rsid w:val="00450447"/>
    <w:rsid w:val="00454F7F"/>
    <w:rsid w:val="004B0EA1"/>
    <w:rsid w:val="004D766D"/>
    <w:rsid w:val="00543997"/>
    <w:rsid w:val="005A3D40"/>
    <w:rsid w:val="005A4FBE"/>
    <w:rsid w:val="005D2CF1"/>
    <w:rsid w:val="005E046F"/>
    <w:rsid w:val="006006F5"/>
    <w:rsid w:val="0066785C"/>
    <w:rsid w:val="00670EFA"/>
    <w:rsid w:val="00673266"/>
    <w:rsid w:val="00675091"/>
    <w:rsid w:val="006D2E66"/>
    <w:rsid w:val="006E3821"/>
    <w:rsid w:val="006F42D7"/>
    <w:rsid w:val="007017E0"/>
    <w:rsid w:val="0073653F"/>
    <w:rsid w:val="0075610F"/>
    <w:rsid w:val="0076692E"/>
    <w:rsid w:val="007F4AEA"/>
    <w:rsid w:val="00830BA7"/>
    <w:rsid w:val="00864C49"/>
    <w:rsid w:val="0088501B"/>
    <w:rsid w:val="008B0AF3"/>
    <w:rsid w:val="008E3581"/>
    <w:rsid w:val="00905289"/>
    <w:rsid w:val="009B704F"/>
    <w:rsid w:val="009C1A60"/>
    <w:rsid w:val="009C5CF5"/>
    <w:rsid w:val="00A06A2E"/>
    <w:rsid w:val="00A32591"/>
    <w:rsid w:val="00A5364A"/>
    <w:rsid w:val="00A77ABF"/>
    <w:rsid w:val="00A863E9"/>
    <w:rsid w:val="00A90A4D"/>
    <w:rsid w:val="00AA32EF"/>
    <w:rsid w:val="00B022C4"/>
    <w:rsid w:val="00B204FE"/>
    <w:rsid w:val="00B559E9"/>
    <w:rsid w:val="00B72222"/>
    <w:rsid w:val="00B80650"/>
    <w:rsid w:val="00BE467C"/>
    <w:rsid w:val="00C36FAA"/>
    <w:rsid w:val="00CA55CC"/>
    <w:rsid w:val="00CE5E12"/>
    <w:rsid w:val="00D52CAF"/>
    <w:rsid w:val="00D55175"/>
    <w:rsid w:val="00D939BE"/>
    <w:rsid w:val="00DA3555"/>
    <w:rsid w:val="00DD2824"/>
    <w:rsid w:val="00DE367B"/>
    <w:rsid w:val="00DF7838"/>
    <w:rsid w:val="00EB714E"/>
    <w:rsid w:val="00ED7AB9"/>
    <w:rsid w:val="00EE5BBE"/>
    <w:rsid w:val="00F65492"/>
    <w:rsid w:val="00FB0705"/>
    <w:rsid w:val="00FB60E2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619F3-2A4E-4F96-BFA2-5518723CFF5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93331081-eed1-4b52-85f9-6ed5102967d8"/>
    <ds:schemaRef ds:uri="http://purl.org/dc/elements/1.1/"/>
    <ds:schemaRef ds:uri="49d7c7d0-377f-412f-9534-f7e1a36fa84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C56B5DA-9CA0-4217-A5E7-9C70D2212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Manager>Ina Lenssen-Wairata</Manager>
  <Company>Rijkswaterstaat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Wairata, Ina (CIV)</dc:creator>
  <cp:lastModifiedBy>Lenssen-Wairata, Ina (CIV)</cp:lastModifiedBy>
  <cp:revision>22</cp:revision>
  <dcterms:created xsi:type="dcterms:W3CDTF">2021-08-27T09:41:00Z</dcterms:created>
  <dcterms:modified xsi:type="dcterms:W3CDTF">2023-04-13T09:32:00Z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